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 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Holzschutzmittel </w:t>
            </w:r>
          </w:p>
          <w:p>
            <w:pPr>
              <w:spacing w:before="0" w:after="0"/>
            </w:pPr>
            <w:r>
              <w:t>Konstruktions- und Verkleidungsholz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33987335" name="73678b90-f2ba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3641185" name="73678b90-f2ba-11f0-bfc6-5b9864703d3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65301851" name="7ee65af0-f2ba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953852" name="7ee65af0-f2ba-11f0-bfc6-5b9864703d3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Blumenkisten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1750860" name="7a5d68b0-f2c0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8023645" name="7a5d68b0-f2c0-11f0-bfc6-5b9864703d3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10584321" name="7f012730-f2c0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9912643" name="7f012730-f2c0-11f0-bfc6-5b9864703d3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Spühlbecken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7368889" name="5820b0c0-f2c2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4231880" name="5820b0c0-f2c2-11f0-bfc6-5b9864703d3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82706429" name="5d012a20-f2c2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992907" name="5d012a20-f2c2-11f0-bfc6-5b9864703d3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LAP / AZ</w:t>
            </w:r>
          </w:p>
          <w:p>
            <w:pPr>
              <w:spacing w:before="0" w:after="0"/>
            </w:pPr>
            <w:r>
              <w:t>Herd und Abzug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096683" name="78fe8a10-f2c2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4458079" name="78fe8a10-f2c2-11f0-bfc6-5b9864703d3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54684119" name="80148110-f2c2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4459034" name="80148110-f2c2-11f0-bfc6-5b9864703d3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Parkettkleber</w:t>
            </w:r>
          </w:p>
          <w:p>
            <w:pPr>
              <w:spacing w:before="0" w:after="0"/>
            </w:pPr>
            <w:r>
              <w:t>neues Parkett (1998)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61306566" name="1bef7db0-f2c3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1850910" name="1bef7db0-f2c3-11f0-bfc6-5b9864703d3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45789005" name="3b34dcb0-f2c3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3250780" name="3b34dcb0-f2c3-11f0-bfc6-5b9864703d3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46042770" name="a73af9d0-f2c3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3228990" name="a73af9d0-f2c3-11f0-bfc6-5b9864703d37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1381051" name="bed17d30-f2c3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6676469" name="bed17d30-f2c3-11f0-bfc6-5b9864703d37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LAP / AZ</w:t>
            </w:r>
          </w:p>
          <w:p>
            <w:pPr>
              <w:spacing w:before="0" w:after="0"/>
            </w:pPr>
            <w:r>
              <w:t>Herd und Abzug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30878400" name="5e9e2660-f2c4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1275983" name="5e9e2660-f2c4-11f0-bfc6-5b9864703d37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60007351" name="64c99650-f2c4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2611172" name="64c99650-f2c4-11f0-bfc6-5b9864703d37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Türaufdoppelung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55124747" name="1f80f6f0-f2c5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4248429" name="1f80f6f0-f2c5-11f0-bfc6-5b9864703d37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6814649" name="23912800-f2c5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2344661" name="23912800-f2c5-11f0-bfc6-5b9864703d37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AZ / 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5330234" name="e45c03c0-f2c5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1190562" name="e45c03c0-f2c5-11f0-bfc6-5b9864703d37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9287287" name="ea03ebd0-f2c5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9060611" name="ea03ebd0-f2c5-11f0-bfc6-5b9864703d37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Lenzenwiesstrasse 11, 8702 Zollikon</w:t>
          </w:r>
        </w:p>
        <w:p>
          <w:pPr>
            <w:spacing w:before="0" w:after="0"/>
          </w:pPr>
          <w:r>
            <w:t>658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